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148872474" name="019eda6a-79e2-7419-a40c-17c6e9691e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2520278" name="019eda6a-79e2-7419-a40c-17c6e9691ef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09395352" name="019eda6a-c125-70b3-993b-ce35024424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0597017" name="019eda6a-c125-70b3-993b-ce35024424e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267936174" name="019eda72-b091-7562-85cd-369665c931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3379300" name="019eda72-b091-7562-85cd-369665c931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0401027" name="019eda72-d4b9-7b45-94a2-49533dcdee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6136061" name="019eda72-d4b9-7b45-94a2-49533dcdee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Räucherofen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2656379" name="019eda80-dd67-7f00-bc93-b390e97b00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1599264" name="019eda80-dd67-7f00-bc93-b390e97b00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3892814" name="019eda80-f631-703a-8129-9deb37400e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9438271" name="019eda80-f631-703a-8129-9deb37400ea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59716625" name="019eda84-4bee-73d6-8eee-3ab7dcc7a8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9041196" name="019eda84-4bee-73d6-8eee-3ab7dcc7a80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396702" name="019eda84-7962-7b5f-9739-bff8bfab8e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0113961" name="019eda84-7962-7b5f-9739-bff8bfab8e6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35470890" name="019eda91-0aaa-73e8-a673-18e76ba7ef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8121727" name="019eda91-0aaa-73e8-a673-18e76ba7efe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68560" name="019eda91-2b37-7f12-9cb8-5de166aae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1373286" name="019eda91-2b37-7f12-9cb8-5de166aae7b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Eigi 6, 8932 Mettmenstetten </w:t>
          </w:r>
        </w:p>
        <w:p>
          <w:pPr>
            <w:spacing w:before="0" w:after="0"/>
          </w:pPr>
          <w:r>
            <w:t>DN 903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